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10369" w14:textId="77777777" w:rsidR="009F06FC" w:rsidRPr="009F06FC" w:rsidRDefault="009F06FC" w:rsidP="009F06FC">
      <w:pPr>
        <w:rPr>
          <w:lang w:val="is-IS"/>
        </w:rPr>
      </w:pPr>
      <w:r w:rsidRPr="009F06FC">
        <w:rPr>
          <w:b/>
          <w:bCs/>
          <w:lang w:val="is-IS"/>
        </w:rPr>
        <w:t>Tékklisti fyrir þrýstiprófun hitaveitulagna</w:t>
      </w:r>
    </w:p>
    <w:p w14:paraId="46DCC02A" w14:textId="77777777" w:rsidR="009F06FC" w:rsidRPr="009F06FC" w:rsidRDefault="009F06FC" w:rsidP="009F06FC">
      <w:pPr>
        <w:rPr>
          <w:lang w:val="is-IS"/>
        </w:rPr>
      </w:pPr>
      <w:r w:rsidRPr="009F06FC">
        <w:rPr>
          <w:b/>
          <w:bCs/>
          <w:lang w:val="is-IS"/>
        </w:rPr>
        <w:t>1. Verkefni</w:t>
      </w:r>
    </w:p>
    <w:tbl>
      <w:tblPr>
        <w:tblW w:w="8642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"/>
        <w:gridCol w:w="1427"/>
        <w:gridCol w:w="6818"/>
      </w:tblGrid>
      <w:tr w:rsidR="009F06FC" w:rsidRPr="009F06FC" w14:paraId="226E4AE6" w14:textId="77777777" w:rsidTr="009F06F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DC4F01D" w14:textId="77777777" w:rsidR="009F06FC" w:rsidRPr="009F06FC" w:rsidRDefault="009F06FC" w:rsidP="009F06FC">
            <w:pPr>
              <w:rPr>
                <w:b/>
                <w:bCs/>
                <w:lang w:val="is-IS"/>
              </w:rPr>
            </w:pPr>
            <w:r w:rsidRPr="009F06FC">
              <w:rPr>
                <w:b/>
                <w:bCs/>
                <w:lang w:val="is-IS"/>
              </w:rPr>
              <w:t>Nr.</w:t>
            </w:r>
          </w:p>
        </w:tc>
        <w:tc>
          <w:tcPr>
            <w:tcW w:w="0" w:type="auto"/>
            <w:vAlign w:val="center"/>
            <w:hideMark/>
          </w:tcPr>
          <w:p w14:paraId="273C4EBF" w14:textId="77777777" w:rsidR="009F06FC" w:rsidRPr="009F06FC" w:rsidRDefault="009F06FC" w:rsidP="009F06FC">
            <w:pPr>
              <w:rPr>
                <w:b/>
                <w:bCs/>
                <w:lang w:val="is-IS"/>
              </w:rPr>
            </w:pPr>
            <w:r w:rsidRPr="009F06FC">
              <w:rPr>
                <w:b/>
                <w:bCs/>
                <w:lang w:val="is-IS"/>
              </w:rPr>
              <w:t>Atriði</w:t>
            </w:r>
          </w:p>
        </w:tc>
        <w:tc>
          <w:tcPr>
            <w:tcW w:w="6773" w:type="dxa"/>
            <w:vAlign w:val="center"/>
            <w:hideMark/>
          </w:tcPr>
          <w:p w14:paraId="4FA5B06E" w14:textId="77777777" w:rsidR="009F06FC" w:rsidRPr="009F06FC" w:rsidRDefault="009F06FC" w:rsidP="009F06FC">
            <w:pPr>
              <w:rPr>
                <w:b/>
                <w:bCs/>
                <w:lang w:val="is-IS"/>
              </w:rPr>
            </w:pPr>
            <w:r w:rsidRPr="009F06FC">
              <w:rPr>
                <w:b/>
                <w:bCs/>
                <w:lang w:val="is-IS"/>
              </w:rPr>
              <w:t>Upplýsingar</w:t>
            </w:r>
          </w:p>
        </w:tc>
      </w:tr>
      <w:tr w:rsidR="009F06FC" w:rsidRPr="009F06FC" w14:paraId="354CDB06" w14:textId="77777777" w:rsidTr="009F06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3C1259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1.1</w:t>
            </w:r>
          </w:p>
        </w:tc>
        <w:tc>
          <w:tcPr>
            <w:tcW w:w="0" w:type="auto"/>
            <w:vAlign w:val="center"/>
            <w:hideMark/>
          </w:tcPr>
          <w:p w14:paraId="2798D466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Verkheiti</w:t>
            </w:r>
          </w:p>
        </w:tc>
        <w:tc>
          <w:tcPr>
            <w:tcW w:w="6773" w:type="dxa"/>
            <w:vAlign w:val="center"/>
            <w:hideMark/>
          </w:tcPr>
          <w:p w14:paraId="2D190E78" w14:textId="77777777" w:rsidR="009F06FC" w:rsidRPr="009F06FC" w:rsidRDefault="009F06FC" w:rsidP="009F06FC">
            <w:pPr>
              <w:rPr>
                <w:lang w:val="is-IS"/>
              </w:rPr>
            </w:pPr>
          </w:p>
        </w:tc>
      </w:tr>
      <w:tr w:rsidR="009F06FC" w:rsidRPr="009F06FC" w14:paraId="78A1EF95" w14:textId="77777777" w:rsidTr="009F06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7B4F51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1.2</w:t>
            </w:r>
          </w:p>
        </w:tc>
        <w:tc>
          <w:tcPr>
            <w:tcW w:w="0" w:type="auto"/>
            <w:vAlign w:val="center"/>
            <w:hideMark/>
          </w:tcPr>
          <w:p w14:paraId="759EC3F8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Verknúmer</w:t>
            </w:r>
          </w:p>
        </w:tc>
        <w:tc>
          <w:tcPr>
            <w:tcW w:w="6773" w:type="dxa"/>
            <w:vAlign w:val="center"/>
            <w:hideMark/>
          </w:tcPr>
          <w:p w14:paraId="66D0F05C" w14:textId="77777777" w:rsidR="009F06FC" w:rsidRPr="009F06FC" w:rsidRDefault="009F06FC" w:rsidP="009F06FC">
            <w:pPr>
              <w:rPr>
                <w:lang w:val="is-IS"/>
              </w:rPr>
            </w:pPr>
          </w:p>
        </w:tc>
      </w:tr>
      <w:tr w:rsidR="009F06FC" w:rsidRPr="009F06FC" w14:paraId="53D29EBF" w14:textId="77777777" w:rsidTr="009F06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711220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1.3</w:t>
            </w:r>
          </w:p>
        </w:tc>
        <w:tc>
          <w:tcPr>
            <w:tcW w:w="0" w:type="auto"/>
            <w:vAlign w:val="center"/>
            <w:hideMark/>
          </w:tcPr>
          <w:p w14:paraId="47D13E26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Verkefnastjóri</w:t>
            </w:r>
          </w:p>
        </w:tc>
        <w:tc>
          <w:tcPr>
            <w:tcW w:w="6773" w:type="dxa"/>
            <w:vAlign w:val="center"/>
            <w:hideMark/>
          </w:tcPr>
          <w:p w14:paraId="414A20A1" w14:textId="77777777" w:rsidR="009F06FC" w:rsidRPr="009F06FC" w:rsidRDefault="009F06FC" w:rsidP="009F06FC">
            <w:pPr>
              <w:rPr>
                <w:lang w:val="is-IS"/>
              </w:rPr>
            </w:pPr>
          </w:p>
        </w:tc>
      </w:tr>
      <w:tr w:rsidR="009F06FC" w:rsidRPr="009F06FC" w14:paraId="26EDBC0C" w14:textId="77777777" w:rsidTr="009F06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20F28E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1.4</w:t>
            </w:r>
          </w:p>
        </w:tc>
        <w:tc>
          <w:tcPr>
            <w:tcW w:w="0" w:type="auto"/>
            <w:vAlign w:val="center"/>
            <w:hideMark/>
          </w:tcPr>
          <w:p w14:paraId="55062460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Verktaki</w:t>
            </w:r>
          </w:p>
        </w:tc>
        <w:tc>
          <w:tcPr>
            <w:tcW w:w="6773" w:type="dxa"/>
            <w:vAlign w:val="center"/>
            <w:hideMark/>
          </w:tcPr>
          <w:p w14:paraId="67AE5B34" w14:textId="77777777" w:rsidR="009F06FC" w:rsidRPr="009F06FC" w:rsidRDefault="009F06FC" w:rsidP="009F06FC">
            <w:pPr>
              <w:rPr>
                <w:lang w:val="is-IS"/>
              </w:rPr>
            </w:pPr>
          </w:p>
        </w:tc>
      </w:tr>
      <w:tr w:rsidR="009F06FC" w:rsidRPr="009F06FC" w14:paraId="4851A966" w14:textId="77777777" w:rsidTr="009F06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53F041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1.5</w:t>
            </w:r>
          </w:p>
        </w:tc>
        <w:tc>
          <w:tcPr>
            <w:tcW w:w="0" w:type="auto"/>
            <w:vAlign w:val="center"/>
            <w:hideMark/>
          </w:tcPr>
          <w:p w14:paraId="7434A38F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Eftirlit</w:t>
            </w:r>
          </w:p>
        </w:tc>
        <w:tc>
          <w:tcPr>
            <w:tcW w:w="6773" w:type="dxa"/>
            <w:vAlign w:val="center"/>
            <w:hideMark/>
          </w:tcPr>
          <w:p w14:paraId="22739CC3" w14:textId="77777777" w:rsidR="009F06FC" w:rsidRPr="009F06FC" w:rsidRDefault="009F06FC" w:rsidP="009F06FC">
            <w:pPr>
              <w:rPr>
                <w:lang w:val="is-IS"/>
              </w:rPr>
            </w:pPr>
          </w:p>
        </w:tc>
      </w:tr>
    </w:tbl>
    <w:p w14:paraId="7FDC8F9C" w14:textId="77777777" w:rsidR="009F06FC" w:rsidRPr="009F06FC" w:rsidRDefault="00000000" w:rsidP="009F06FC">
      <w:pPr>
        <w:rPr>
          <w:lang w:val="is-IS"/>
        </w:rPr>
      </w:pPr>
      <w:r>
        <w:rPr>
          <w:lang w:val="is-IS"/>
        </w:rPr>
        <w:pict w14:anchorId="780CC84F">
          <v:rect id="_x0000_i1025" style="width:0;height:1.5pt" o:hralign="center" o:hrstd="t" o:hr="t" fillcolor="#a0a0a0" stroked="f"/>
        </w:pict>
      </w:r>
    </w:p>
    <w:p w14:paraId="4B7E408B" w14:textId="77777777" w:rsidR="009F06FC" w:rsidRPr="009F06FC" w:rsidRDefault="009F06FC" w:rsidP="009F06FC">
      <w:pPr>
        <w:rPr>
          <w:lang w:val="is-IS"/>
        </w:rPr>
      </w:pPr>
      <w:r w:rsidRPr="009F06FC">
        <w:rPr>
          <w:b/>
          <w:bCs/>
          <w:lang w:val="is-IS"/>
        </w:rPr>
        <w:t>2. Undirbúningur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"/>
        <w:gridCol w:w="5356"/>
        <w:gridCol w:w="273"/>
        <w:gridCol w:w="416"/>
        <w:gridCol w:w="829"/>
        <w:gridCol w:w="1359"/>
      </w:tblGrid>
      <w:tr w:rsidR="009F06FC" w:rsidRPr="009F06FC" w14:paraId="2C77A8C7" w14:textId="77777777" w:rsidTr="009F06F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57EEB7D" w14:textId="77777777" w:rsidR="009F06FC" w:rsidRPr="009F06FC" w:rsidRDefault="009F06FC" w:rsidP="009F06FC">
            <w:pPr>
              <w:rPr>
                <w:b/>
                <w:bCs/>
                <w:lang w:val="is-IS"/>
              </w:rPr>
            </w:pPr>
            <w:r w:rsidRPr="009F06FC">
              <w:rPr>
                <w:b/>
                <w:bCs/>
                <w:lang w:val="is-IS"/>
              </w:rPr>
              <w:t>Nr.</w:t>
            </w:r>
          </w:p>
        </w:tc>
        <w:tc>
          <w:tcPr>
            <w:tcW w:w="0" w:type="auto"/>
            <w:vAlign w:val="center"/>
            <w:hideMark/>
          </w:tcPr>
          <w:p w14:paraId="311CEFD4" w14:textId="77777777" w:rsidR="009F06FC" w:rsidRPr="009F06FC" w:rsidRDefault="009F06FC" w:rsidP="009F06FC">
            <w:pPr>
              <w:rPr>
                <w:b/>
                <w:bCs/>
                <w:lang w:val="is-IS"/>
              </w:rPr>
            </w:pPr>
            <w:r w:rsidRPr="009F06FC">
              <w:rPr>
                <w:b/>
                <w:bCs/>
                <w:lang w:val="is-IS"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3E29748D" w14:textId="77777777" w:rsidR="009F06FC" w:rsidRPr="009F06FC" w:rsidRDefault="009F06FC" w:rsidP="009F06FC">
            <w:pPr>
              <w:rPr>
                <w:b/>
                <w:bCs/>
                <w:lang w:val="is-IS"/>
              </w:rPr>
            </w:pPr>
            <w:r w:rsidRPr="009F06FC">
              <w:rPr>
                <w:b/>
                <w:bCs/>
                <w:lang w:val="is-IS"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57692B93" w14:textId="77777777" w:rsidR="009F06FC" w:rsidRPr="009F06FC" w:rsidRDefault="009F06FC" w:rsidP="009F06FC">
            <w:pPr>
              <w:rPr>
                <w:b/>
                <w:bCs/>
                <w:lang w:val="is-IS"/>
              </w:rPr>
            </w:pPr>
            <w:r w:rsidRPr="009F06FC">
              <w:rPr>
                <w:b/>
                <w:bCs/>
                <w:lang w:val="is-IS"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78B984E2" w14:textId="77777777" w:rsidR="009F06FC" w:rsidRPr="009F06FC" w:rsidRDefault="009F06FC" w:rsidP="009F06FC">
            <w:pPr>
              <w:rPr>
                <w:b/>
                <w:bCs/>
                <w:lang w:val="is-IS"/>
              </w:rPr>
            </w:pPr>
            <w:r w:rsidRPr="009F06FC">
              <w:rPr>
                <w:b/>
                <w:bCs/>
                <w:lang w:val="is-IS"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002BD42E" w14:textId="77777777" w:rsidR="009F06FC" w:rsidRPr="009F06FC" w:rsidRDefault="009F06FC" w:rsidP="009F06FC">
            <w:pPr>
              <w:rPr>
                <w:b/>
                <w:bCs/>
                <w:lang w:val="is-IS"/>
              </w:rPr>
            </w:pPr>
            <w:r w:rsidRPr="009F06FC">
              <w:rPr>
                <w:b/>
                <w:bCs/>
                <w:lang w:val="is-IS"/>
              </w:rPr>
              <w:t>Athugasemd</w:t>
            </w:r>
          </w:p>
        </w:tc>
      </w:tr>
      <w:tr w:rsidR="009F06FC" w:rsidRPr="009F06FC" w14:paraId="3FEE7676" w14:textId="77777777" w:rsidTr="009F06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929963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2.1</w:t>
            </w:r>
          </w:p>
        </w:tc>
        <w:tc>
          <w:tcPr>
            <w:tcW w:w="0" w:type="auto"/>
            <w:vAlign w:val="center"/>
            <w:hideMark/>
          </w:tcPr>
          <w:p w14:paraId="64132A94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Hefur verið framkvæmt sjónrænt eftirlit á lögnum og samskeytum?</w:t>
            </w:r>
          </w:p>
        </w:tc>
        <w:tc>
          <w:tcPr>
            <w:tcW w:w="0" w:type="auto"/>
            <w:vAlign w:val="center"/>
            <w:hideMark/>
          </w:tcPr>
          <w:p w14:paraId="4E5551C5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A2EE2E2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3C2DCA8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597E9BA" w14:textId="77777777" w:rsidR="009F06FC" w:rsidRPr="009F06FC" w:rsidRDefault="009F06FC" w:rsidP="009F06FC">
            <w:pPr>
              <w:rPr>
                <w:lang w:val="is-IS"/>
              </w:rPr>
            </w:pPr>
          </w:p>
        </w:tc>
      </w:tr>
      <w:tr w:rsidR="009F06FC" w:rsidRPr="009F06FC" w14:paraId="4BC82756" w14:textId="77777777" w:rsidTr="009F06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436A4E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2.2</w:t>
            </w:r>
          </w:p>
        </w:tc>
        <w:tc>
          <w:tcPr>
            <w:tcW w:w="0" w:type="auto"/>
            <w:vAlign w:val="center"/>
            <w:hideMark/>
          </w:tcPr>
          <w:p w14:paraId="4751F938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Er búið að afmarka prófunarsvæðið með því að loka réttum lokum og blinda enda?</w:t>
            </w:r>
          </w:p>
        </w:tc>
        <w:tc>
          <w:tcPr>
            <w:tcW w:w="0" w:type="auto"/>
            <w:vAlign w:val="center"/>
            <w:hideMark/>
          </w:tcPr>
          <w:p w14:paraId="2ED2ACBE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339AEDE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6F65D2E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4618215" w14:textId="77777777" w:rsidR="009F06FC" w:rsidRPr="009F06FC" w:rsidRDefault="009F06FC" w:rsidP="009F06FC">
            <w:pPr>
              <w:rPr>
                <w:lang w:val="is-IS"/>
              </w:rPr>
            </w:pPr>
          </w:p>
        </w:tc>
      </w:tr>
      <w:tr w:rsidR="009F06FC" w:rsidRPr="009F06FC" w14:paraId="5A4774DB" w14:textId="77777777" w:rsidTr="009F06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99E190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2.3</w:t>
            </w:r>
          </w:p>
        </w:tc>
        <w:tc>
          <w:tcPr>
            <w:tcW w:w="0" w:type="auto"/>
            <w:vAlign w:val="center"/>
            <w:hideMark/>
          </w:tcPr>
          <w:p w14:paraId="226F2A8E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Er kúluloki, öryggisloki (2,5 bar) og þrýstimælir tengdur við lagnakerfið til að blása inn á?</w:t>
            </w:r>
          </w:p>
        </w:tc>
        <w:tc>
          <w:tcPr>
            <w:tcW w:w="0" w:type="auto"/>
            <w:vAlign w:val="center"/>
            <w:hideMark/>
          </w:tcPr>
          <w:p w14:paraId="1DC049E0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4DEEA5E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6D209BE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2CC7F95" w14:textId="77777777" w:rsidR="009F06FC" w:rsidRPr="009F06FC" w:rsidRDefault="009F06FC" w:rsidP="009F06FC">
            <w:pPr>
              <w:rPr>
                <w:lang w:val="is-IS"/>
              </w:rPr>
            </w:pPr>
          </w:p>
        </w:tc>
      </w:tr>
    </w:tbl>
    <w:p w14:paraId="025AEDD3" w14:textId="77777777" w:rsidR="009F06FC" w:rsidRPr="009F06FC" w:rsidRDefault="00000000" w:rsidP="009F06FC">
      <w:pPr>
        <w:rPr>
          <w:lang w:val="is-IS"/>
        </w:rPr>
      </w:pPr>
      <w:r>
        <w:rPr>
          <w:lang w:val="is-IS"/>
        </w:rPr>
        <w:pict w14:anchorId="1D6D8845">
          <v:rect id="_x0000_i1026" style="width:0;height:1.5pt" o:hralign="center" o:hrstd="t" o:hr="t" fillcolor="#a0a0a0" stroked="f"/>
        </w:pict>
      </w:r>
    </w:p>
    <w:p w14:paraId="75625938" w14:textId="77777777" w:rsidR="009F06FC" w:rsidRPr="009F06FC" w:rsidRDefault="009F06FC" w:rsidP="009F06FC">
      <w:pPr>
        <w:rPr>
          <w:lang w:val="is-IS"/>
        </w:rPr>
      </w:pPr>
      <w:r w:rsidRPr="009F06FC">
        <w:rPr>
          <w:b/>
          <w:bCs/>
          <w:lang w:val="is-IS"/>
        </w:rPr>
        <w:t>3. Þrýstiprófun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"/>
        <w:gridCol w:w="5161"/>
        <w:gridCol w:w="273"/>
        <w:gridCol w:w="416"/>
        <w:gridCol w:w="1024"/>
        <w:gridCol w:w="1359"/>
      </w:tblGrid>
      <w:tr w:rsidR="009F06FC" w:rsidRPr="009F06FC" w14:paraId="7291F1C4" w14:textId="77777777" w:rsidTr="009F06F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905A192" w14:textId="77777777" w:rsidR="009F06FC" w:rsidRPr="009F06FC" w:rsidRDefault="009F06FC" w:rsidP="009F06FC">
            <w:pPr>
              <w:rPr>
                <w:b/>
                <w:bCs/>
                <w:lang w:val="is-IS"/>
              </w:rPr>
            </w:pPr>
            <w:r w:rsidRPr="009F06FC">
              <w:rPr>
                <w:b/>
                <w:bCs/>
                <w:lang w:val="is-IS"/>
              </w:rPr>
              <w:t>Nr.</w:t>
            </w:r>
          </w:p>
        </w:tc>
        <w:tc>
          <w:tcPr>
            <w:tcW w:w="0" w:type="auto"/>
            <w:vAlign w:val="center"/>
            <w:hideMark/>
          </w:tcPr>
          <w:p w14:paraId="481441EB" w14:textId="77777777" w:rsidR="009F06FC" w:rsidRPr="009F06FC" w:rsidRDefault="009F06FC" w:rsidP="009F06FC">
            <w:pPr>
              <w:rPr>
                <w:b/>
                <w:bCs/>
                <w:lang w:val="is-IS"/>
              </w:rPr>
            </w:pPr>
            <w:r w:rsidRPr="009F06FC">
              <w:rPr>
                <w:b/>
                <w:bCs/>
                <w:lang w:val="is-IS"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4C31B314" w14:textId="77777777" w:rsidR="009F06FC" w:rsidRPr="009F06FC" w:rsidRDefault="009F06FC" w:rsidP="009F06FC">
            <w:pPr>
              <w:rPr>
                <w:b/>
                <w:bCs/>
                <w:lang w:val="is-IS"/>
              </w:rPr>
            </w:pPr>
            <w:r w:rsidRPr="009F06FC">
              <w:rPr>
                <w:b/>
                <w:bCs/>
                <w:lang w:val="is-IS"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29AFF6E2" w14:textId="77777777" w:rsidR="009F06FC" w:rsidRPr="009F06FC" w:rsidRDefault="009F06FC" w:rsidP="009F06FC">
            <w:pPr>
              <w:rPr>
                <w:b/>
                <w:bCs/>
                <w:lang w:val="is-IS"/>
              </w:rPr>
            </w:pPr>
            <w:r w:rsidRPr="009F06FC">
              <w:rPr>
                <w:b/>
                <w:bCs/>
                <w:lang w:val="is-IS"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5E9F162A" w14:textId="77777777" w:rsidR="009F06FC" w:rsidRPr="009F06FC" w:rsidRDefault="009F06FC" w:rsidP="009F06FC">
            <w:pPr>
              <w:rPr>
                <w:b/>
                <w:bCs/>
                <w:lang w:val="is-IS"/>
              </w:rPr>
            </w:pPr>
            <w:r w:rsidRPr="009F06FC">
              <w:rPr>
                <w:b/>
                <w:bCs/>
                <w:lang w:val="is-IS"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18222FD6" w14:textId="77777777" w:rsidR="009F06FC" w:rsidRPr="009F06FC" w:rsidRDefault="009F06FC" w:rsidP="009F06FC">
            <w:pPr>
              <w:rPr>
                <w:b/>
                <w:bCs/>
                <w:lang w:val="is-IS"/>
              </w:rPr>
            </w:pPr>
            <w:r w:rsidRPr="009F06FC">
              <w:rPr>
                <w:b/>
                <w:bCs/>
                <w:lang w:val="is-IS"/>
              </w:rPr>
              <w:t>Athugasemd</w:t>
            </w:r>
          </w:p>
        </w:tc>
      </w:tr>
      <w:tr w:rsidR="009F06FC" w:rsidRPr="009F06FC" w14:paraId="19E7CBB0" w14:textId="77777777" w:rsidTr="009F06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F4E1EA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3.1</w:t>
            </w:r>
          </w:p>
        </w:tc>
        <w:tc>
          <w:tcPr>
            <w:tcW w:w="0" w:type="auto"/>
            <w:vAlign w:val="center"/>
            <w:hideMark/>
          </w:tcPr>
          <w:p w14:paraId="448BB5A2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Er það staðfest að það sé 0,2 - 0,5 bar þrýstingur á kerfinu?</w:t>
            </w:r>
          </w:p>
        </w:tc>
        <w:tc>
          <w:tcPr>
            <w:tcW w:w="0" w:type="auto"/>
            <w:vAlign w:val="center"/>
            <w:hideMark/>
          </w:tcPr>
          <w:p w14:paraId="3EC3E9B5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CE9A722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ABDB026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A1B71C1" w14:textId="77777777" w:rsidR="009F06FC" w:rsidRPr="009F06FC" w:rsidRDefault="009F06FC" w:rsidP="009F06FC">
            <w:pPr>
              <w:rPr>
                <w:lang w:val="is-IS"/>
              </w:rPr>
            </w:pPr>
          </w:p>
        </w:tc>
      </w:tr>
      <w:tr w:rsidR="009F06FC" w:rsidRPr="009F06FC" w14:paraId="211D41E2" w14:textId="77777777" w:rsidTr="009F06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7DD8DB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3.2</w:t>
            </w:r>
          </w:p>
        </w:tc>
        <w:tc>
          <w:tcPr>
            <w:tcW w:w="0" w:type="auto"/>
            <w:vAlign w:val="center"/>
            <w:hideMark/>
          </w:tcPr>
          <w:p w14:paraId="32F5330F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Var sápuvatn borið á samskeyti til að greina leka?</w:t>
            </w:r>
          </w:p>
        </w:tc>
        <w:tc>
          <w:tcPr>
            <w:tcW w:w="0" w:type="auto"/>
            <w:vAlign w:val="center"/>
            <w:hideMark/>
          </w:tcPr>
          <w:p w14:paraId="03B496B4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206191C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EFE16F8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4C41317" w14:textId="77777777" w:rsidR="009F06FC" w:rsidRPr="009F06FC" w:rsidRDefault="009F06FC" w:rsidP="009F06FC">
            <w:pPr>
              <w:rPr>
                <w:lang w:val="is-IS"/>
              </w:rPr>
            </w:pPr>
          </w:p>
        </w:tc>
      </w:tr>
      <w:tr w:rsidR="009F06FC" w:rsidRPr="009F06FC" w14:paraId="32C4F288" w14:textId="77777777" w:rsidTr="009F06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753D8F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lastRenderedPageBreak/>
              <w:t>3.3</w:t>
            </w:r>
          </w:p>
        </w:tc>
        <w:tc>
          <w:tcPr>
            <w:tcW w:w="0" w:type="auto"/>
            <w:vAlign w:val="center"/>
            <w:hideMark/>
          </w:tcPr>
          <w:p w14:paraId="7EC79B92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Sáust loftbólur á samskeytum?</w:t>
            </w:r>
          </w:p>
        </w:tc>
        <w:tc>
          <w:tcPr>
            <w:tcW w:w="0" w:type="auto"/>
            <w:vAlign w:val="center"/>
            <w:hideMark/>
          </w:tcPr>
          <w:p w14:paraId="4AA81D5C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E7B2CDD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674D6FA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0B68139C" w14:textId="77777777" w:rsidR="009F06FC" w:rsidRPr="009F06FC" w:rsidRDefault="009F06FC" w:rsidP="009F06FC">
            <w:pPr>
              <w:rPr>
                <w:lang w:val="is-IS"/>
              </w:rPr>
            </w:pPr>
          </w:p>
        </w:tc>
      </w:tr>
      <w:tr w:rsidR="009F06FC" w:rsidRPr="009F06FC" w14:paraId="3E8ED35E" w14:textId="77777777" w:rsidTr="009F06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992159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3.4</w:t>
            </w:r>
          </w:p>
        </w:tc>
        <w:tc>
          <w:tcPr>
            <w:tcW w:w="0" w:type="auto"/>
            <w:vAlign w:val="center"/>
            <w:hideMark/>
          </w:tcPr>
          <w:p w14:paraId="35A13A49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Heldur þrýstingur stöðugu gildi á þrýstimæli?</w:t>
            </w:r>
          </w:p>
        </w:tc>
        <w:tc>
          <w:tcPr>
            <w:tcW w:w="0" w:type="auto"/>
            <w:vAlign w:val="center"/>
            <w:hideMark/>
          </w:tcPr>
          <w:p w14:paraId="0545CC07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1B0E349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A0C50F1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58A1D32" w14:textId="77777777" w:rsidR="009F06FC" w:rsidRPr="009F06FC" w:rsidRDefault="009F06FC" w:rsidP="009F06FC">
            <w:pPr>
              <w:rPr>
                <w:lang w:val="is-IS"/>
              </w:rPr>
            </w:pPr>
          </w:p>
        </w:tc>
      </w:tr>
      <w:tr w:rsidR="009F06FC" w:rsidRPr="009F06FC" w14:paraId="660BA1F6" w14:textId="77777777" w:rsidTr="009F06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4F8C93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3.5</w:t>
            </w:r>
          </w:p>
        </w:tc>
        <w:tc>
          <w:tcPr>
            <w:tcW w:w="0" w:type="auto"/>
            <w:vAlign w:val="center"/>
            <w:hideMark/>
          </w:tcPr>
          <w:p w14:paraId="6ED0AB8E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Stóðst kerfið þrýstiprófun?</w:t>
            </w:r>
          </w:p>
        </w:tc>
        <w:tc>
          <w:tcPr>
            <w:tcW w:w="0" w:type="auto"/>
            <w:vAlign w:val="center"/>
            <w:hideMark/>
          </w:tcPr>
          <w:p w14:paraId="565263B7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1C84A82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BDF2DB2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BE90903" w14:textId="77777777" w:rsidR="009F06FC" w:rsidRPr="009F06FC" w:rsidRDefault="009F06FC" w:rsidP="009F06FC">
            <w:pPr>
              <w:rPr>
                <w:lang w:val="is-IS"/>
              </w:rPr>
            </w:pPr>
          </w:p>
        </w:tc>
      </w:tr>
    </w:tbl>
    <w:p w14:paraId="67514D88" w14:textId="77777777" w:rsidR="009F06FC" w:rsidRPr="009F06FC" w:rsidRDefault="00000000" w:rsidP="009F06FC">
      <w:pPr>
        <w:rPr>
          <w:lang w:val="is-IS"/>
        </w:rPr>
      </w:pPr>
      <w:r>
        <w:rPr>
          <w:lang w:val="is-IS"/>
        </w:rPr>
        <w:pict w14:anchorId="0E11856D">
          <v:rect id="_x0000_i1027" style="width:0;height:1.5pt" o:hralign="center" o:hrstd="t" o:hr="t" fillcolor="#a0a0a0" stroked="f"/>
        </w:pict>
      </w:r>
    </w:p>
    <w:p w14:paraId="35183B37" w14:textId="77777777" w:rsidR="009F06FC" w:rsidRPr="009F06FC" w:rsidRDefault="009F06FC" w:rsidP="009F06FC">
      <w:pPr>
        <w:rPr>
          <w:lang w:val="is-IS"/>
        </w:rPr>
      </w:pPr>
      <w:r w:rsidRPr="009F06FC">
        <w:rPr>
          <w:b/>
          <w:bCs/>
          <w:lang w:val="is-IS"/>
        </w:rPr>
        <w:t>4. Eftirfylgni og frágangur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"/>
        <w:gridCol w:w="5364"/>
        <w:gridCol w:w="273"/>
        <w:gridCol w:w="416"/>
        <w:gridCol w:w="821"/>
        <w:gridCol w:w="1359"/>
      </w:tblGrid>
      <w:tr w:rsidR="009F06FC" w:rsidRPr="009F06FC" w14:paraId="120C3C18" w14:textId="77777777" w:rsidTr="009F06F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DA47A87" w14:textId="77777777" w:rsidR="009F06FC" w:rsidRPr="009F06FC" w:rsidRDefault="009F06FC" w:rsidP="009F06FC">
            <w:pPr>
              <w:rPr>
                <w:b/>
                <w:bCs/>
                <w:lang w:val="is-IS"/>
              </w:rPr>
            </w:pPr>
            <w:r w:rsidRPr="009F06FC">
              <w:rPr>
                <w:b/>
                <w:bCs/>
                <w:lang w:val="is-IS"/>
              </w:rPr>
              <w:t>Nr.</w:t>
            </w:r>
          </w:p>
        </w:tc>
        <w:tc>
          <w:tcPr>
            <w:tcW w:w="0" w:type="auto"/>
            <w:vAlign w:val="center"/>
            <w:hideMark/>
          </w:tcPr>
          <w:p w14:paraId="29FD8D2C" w14:textId="77777777" w:rsidR="009F06FC" w:rsidRPr="009F06FC" w:rsidRDefault="009F06FC" w:rsidP="009F06FC">
            <w:pPr>
              <w:rPr>
                <w:b/>
                <w:bCs/>
                <w:lang w:val="is-IS"/>
              </w:rPr>
            </w:pPr>
            <w:r w:rsidRPr="009F06FC">
              <w:rPr>
                <w:b/>
                <w:bCs/>
                <w:lang w:val="is-IS"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7F1D9BD6" w14:textId="77777777" w:rsidR="009F06FC" w:rsidRPr="009F06FC" w:rsidRDefault="009F06FC" w:rsidP="009F06FC">
            <w:pPr>
              <w:rPr>
                <w:b/>
                <w:bCs/>
                <w:lang w:val="is-IS"/>
              </w:rPr>
            </w:pPr>
            <w:r w:rsidRPr="009F06FC">
              <w:rPr>
                <w:b/>
                <w:bCs/>
                <w:lang w:val="is-IS"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2DF04C31" w14:textId="77777777" w:rsidR="009F06FC" w:rsidRPr="009F06FC" w:rsidRDefault="009F06FC" w:rsidP="009F06FC">
            <w:pPr>
              <w:rPr>
                <w:b/>
                <w:bCs/>
                <w:lang w:val="is-IS"/>
              </w:rPr>
            </w:pPr>
            <w:r w:rsidRPr="009F06FC">
              <w:rPr>
                <w:b/>
                <w:bCs/>
                <w:lang w:val="is-IS"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76A7B98E" w14:textId="77777777" w:rsidR="009F06FC" w:rsidRPr="009F06FC" w:rsidRDefault="009F06FC" w:rsidP="009F06FC">
            <w:pPr>
              <w:rPr>
                <w:b/>
                <w:bCs/>
                <w:lang w:val="is-IS"/>
              </w:rPr>
            </w:pPr>
            <w:r w:rsidRPr="009F06FC">
              <w:rPr>
                <w:b/>
                <w:bCs/>
                <w:lang w:val="is-IS"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1B8680E9" w14:textId="77777777" w:rsidR="009F06FC" w:rsidRPr="009F06FC" w:rsidRDefault="009F06FC" w:rsidP="009F06FC">
            <w:pPr>
              <w:rPr>
                <w:b/>
                <w:bCs/>
                <w:lang w:val="is-IS"/>
              </w:rPr>
            </w:pPr>
            <w:r w:rsidRPr="009F06FC">
              <w:rPr>
                <w:b/>
                <w:bCs/>
                <w:lang w:val="is-IS"/>
              </w:rPr>
              <w:t>Athugasemd</w:t>
            </w:r>
          </w:p>
        </w:tc>
      </w:tr>
      <w:tr w:rsidR="009F06FC" w:rsidRPr="009F06FC" w14:paraId="67D93F8F" w14:textId="77777777" w:rsidTr="009F06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6A2933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4.1</w:t>
            </w:r>
          </w:p>
        </w:tc>
        <w:tc>
          <w:tcPr>
            <w:tcW w:w="0" w:type="auto"/>
            <w:vAlign w:val="center"/>
            <w:hideMark/>
          </w:tcPr>
          <w:p w14:paraId="55BB8A7A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Var leki lagfærður ef hann kom í ljós?</w:t>
            </w:r>
          </w:p>
        </w:tc>
        <w:tc>
          <w:tcPr>
            <w:tcW w:w="0" w:type="auto"/>
            <w:vAlign w:val="center"/>
            <w:hideMark/>
          </w:tcPr>
          <w:p w14:paraId="16BC5B64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30AC279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ED3902B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754EB741" w14:textId="77777777" w:rsidR="009F06FC" w:rsidRPr="009F06FC" w:rsidRDefault="009F06FC" w:rsidP="009F06FC">
            <w:pPr>
              <w:rPr>
                <w:lang w:val="is-IS"/>
              </w:rPr>
            </w:pPr>
          </w:p>
        </w:tc>
      </w:tr>
      <w:tr w:rsidR="009F06FC" w:rsidRPr="009F06FC" w14:paraId="2AAE30FD" w14:textId="77777777" w:rsidTr="009F06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683009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14:paraId="7C079000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Var prófun endurtekin eftir viðgerðir?</w:t>
            </w:r>
          </w:p>
        </w:tc>
        <w:tc>
          <w:tcPr>
            <w:tcW w:w="0" w:type="auto"/>
            <w:vAlign w:val="center"/>
            <w:hideMark/>
          </w:tcPr>
          <w:p w14:paraId="492C3BD2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0FFCFD0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30D44750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AC09F5A" w14:textId="77777777" w:rsidR="009F06FC" w:rsidRPr="009F06FC" w:rsidRDefault="009F06FC" w:rsidP="009F06FC">
            <w:pPr>
              <w:rPr>
                <w:lang w:val="is-IS"/>
              </w:rPr>
            </w:pPr>
          </w:p>
        </w:tc>
      </w:tr>
      <w:tr w:rsidR="009F06FC" w:rsidRPr="009F06FC" w14:paraId="2057B843" w14:textId="77777777" w:rsidTr="009F06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9A25F6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4.3</w:t>
            </w:r>
          </w:p>
        </w:tc>
        <w:tc>
          <w:tcPr>
            <w:tcW w:w="0" w:type="auto"/>
            <w:vAlign w:val="center"/>
            <w:hideMark/>
          </w:tcPr>
          <w:p w14:paraId="6FAF3637" w14:textId="114BAA58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Voru niðurstöður prófunar skráðar (dagsetning, framkvæmdaraðili, athugasemdir)?</w:t>
            </w:r>
          </w:p>
        </w:tc>
        <w:tc>
          <w:tcPr>
            <w:tcW w:w="0" w:type="auto"/>
            <w:vAlign w:val="center"/>
            <w:hideMark/>
          </w:tcPr>
          <w:p w14:paraId="2FBFD2E5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D0A58DB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0FFB634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CFDD16B" w14:textId="77777777" w:rsidR="009F06FC" w:rsidRPr="009F06FC" w:rsidRDefault="009F06FC" w:rsidP="009F06FC">
            <w:pPr>
              <w:rPr>
                <w:lang w:val="is-IS"/>
              </w:rPr>
            </w:pPr>
          </w:p>
        </w:tc>
      </w:tr>
      <w:tr w:rsidR="009F06FC" w:rsidRPr="009F06FC" w14:paraId="5512F467" w14:textId="77777777" w:rsidTr="009F06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449344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4.4</w:t>
            </w:r>
          </w:p>
        </w:tc>
        <w:tc>
          <w:tcPr>
            <w:tcW w:w="0" w:type="auto"/>
            <w:vAlign w:val="center"/>
            <w:hideMark/>
          </w:tcPr>
          <w:p w14:paraId="41D288FF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Voru allir endar lagnanna lokaðir eftir prófun?</w:t>
            </w:r>
          </w:p>
        </w:tc>
        <w:tc>
          <w:tcPr>
            <w:tcW w:w="0" w:type="auto"/>
            <w:vAlign w:val="center"/>
            <w:hideMark/>
          </w:tcPr>
          <w:p w14:paraId="44DE6AB0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3AFC9CA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9DD1AC8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225940AD" w14:textId="77777777" w:rsidR="009F06FC" w:rsidRPr="009F06FC" w:rsidRDefault="009F06FC" w:rsidP="009F06FC">
            <w:pPr>
              <w:rPr>
                <w:lang w:val="is-IS"/>
              </w:rPr>
            </w:pPr>
          </w:p>
        </w:tc>
      </w:tr>
      <w:tr w:rsidR="009F06FC" w:rsidRPr="009F06FC" w14:paraId="1EE5A280" w14:textId="77777777" w:rsidTr="009F06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36FF2A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4.5</w:t>
            </w:r>
          </w:p>
        </w:tc>
        <w:tc>
          <w:tcPr>
            <w:tcW w:w="0" w:type="auto"/>
            <w:vAlign w:val="center"/>
            <w:hideMark/>
          </w:tcPr>
          <w:p w14:paraId="7FE7CFBC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Var prófunarbúnaður fjarlægður?</w:t>
            </w:r>
          </w:p>
        </w:tc>
        <w:tc>
          <w:tcPr>
            <w:tcW w:w="0" w:type="auto"/>
            <w:vAlign w:val="center"/>
            <w:hideMark/>
          </w:tcPr>
          <w:p w14:paraId="7B196B8F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19404E5A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30AA0D8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59C9699D" w14:textId="77777777" w:rsidR="009F06FC" w:rsidRPr="009F06FC" w:rsidRDefault="009F06FC" w:rsidP="009F06FC">
            <w:pPr>
              <w:rPr>
                <w:lang w:val="is-IS"/>
              </w:rPr>
            </w:pPr>
          </w:p>
        </w:tc>
      </w:tr>
      <w:tr w:rsidR="009F06FC" w:rsidRPr="009F06FC" w14:paraId="0878517C" w14:textId="77777777" w:rsidTr="009F06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97C2A4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4.6</w:t>
            </w:r>
          </w:p>
        </w:tc>
        <w:tc>
          <w:tcPr>
            <w:tcW w:w="0" w:type="auto"/>
            <w:vAlign w:val="center"/>
            <w:hideMark/>
          </w:tcPr>
          <w:p w14:paraId="5B130BFB" w14:textId="7A5A1495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 xml:space="preserve">Var lokaskoðun framkvæmd til að tryggja að lagnir séu tilbúnar fyrir </w:t>
            </w:r>
            <w:r w:rsidR="00491BE6">
              <w:rPr>
                <w:lang w:val="is-IS"/>
              </w:rPr>
              <w:t>hólkun og freyðingu</w:t>
            </w:r>
          </w:p>
        </w:tc>
        <w:tc>
          <w:tcPr>
            <w:tcW w:w="0" w:type="auto"/>
            <w:vAlign w:val="center"/>
            <w:hideMark/>
          </w:tcPr>
          <w:p w14:paraId="04BF8670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42951988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D013BA3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rFonts w:ascii="Segoe UI Symbol" w:hAnsi="Segoe UI Symbol" w:cs="Segoe UI Symbol"/>
                <w:lang w:val="is-IS"/>
              </w:rPr>
              <w:t>☐</w:t>
            </w:r>
          </w:p>
        </w:tc>
        <w:tc>
          <w:tcPr>
            <w:tcW w:w="0" w:type="auto"/>
            <w:vAlign w:val="center"/>
            <w:hideMark/>
          </w:tcPr>
          <w:p w14:paraId="6359D61F" w14:textId="77777777" w:rsidR="009F06FC" w:rsidRPr="009F06FC" w:rsidRDefault="009F06FC" w:rsidP="009F06FC">
            <w:pPr>
              <w:rPr>
                <w:lang w:val="is-IS"/>
              </w:rPr>
            </w:pPr>
          </w:p>
        </w:tc>
      </w:tr>
    </w:tbl>
    <w:p w14:paraId="0ADABCF2" w14:textId="77777777" w:rsidR="009F06FC" w:rsidRPr="009F06FC" w:rsidRDefault="00000000" w:rsidP="009F06FC">
      <w:pPr>
        <w:rPr>
          <w:lang w:val="is-IS"/>
        </w:rPr>
      </w:pPr>
      <w:r>
        <w:rPr>
          <w:lang w:val="is-IS"/>
        </w:rPr>
        <w:pict w14:anchorId="51386F94">
          <v:rect id="_x0000_i1028" style="width:0;height:1.5pt" o:hralign="center" o:hrstd="t" o:hr="t" fillcolor="#a0a0a0" stroked="f"/>
        </w:pict>
      </w:r>
    </w:p>
    <w:p w14:paraId="048F3A8D" w14:textId="77777777" w:rsidR="009F06FC" w:rsidRPr="009F06FC" w:rsidRDefault="009F06FC" w:rsidP="009F06FC">
      <w:pPr>
        <w:rPr>
          <w:lang w:val="is-IS"/>
        </w:rPr>
      </w:pPr>
      <w:r w:rsidRPr="009F06FC">
        <w:rPr>
          <w:b/>
          <w:bCs/>
          <w:lang w:val="is-IS"/>
        </w:rPr>
        <w:t>5. Undirskriftir</w:t>
      </w:r>
    </w:p>
    <w:tbl>
      <w:tblPr>
        <w:tblW w:w="8642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3"/>
        <w:gridCol w:w="4623"/>
        <w:gridCol w:w="1276"/>
      </w:tblGrid>
      <w:tr w:rsidR="009F06FC" w:rsidRPr="009F06FC" w14:paraId="6DC449CB" w14:textId="77777777" w:rsidTr="009F06F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5C5F444" w14:textId="77777777" w:rsidR="009F06FC" w:rsidRPr="009F06FC" w:rsidRDefault="009F06FC" w:rsidP="009F06FC">
            <w:pPr>
              <w:rPr>
                <w:b/>
                <w:bCs/>
                <w:lang w:val="is-IS"/>
              </w:rPr>
            </w:pPr>
            <w:r w:rsidRPr="009F06FC">
              <w:rPr>
                <w:b/>
                <w:bCs/>
                <w:lang w:val="is-IS"/>
              </w:rPr>
              <w:t>Heiti</w:t>
            </w:r>
          </w:p>
        </w:tc>
        <w:tc>
          <w:tcPr>
            <w:tcW w:w="4593" w:type="dxa"/>
            <w:vAlign w:val="center"/>
            <w:hideMark/>
          </w:tcPr>
          <w:p w14:paraId="16387B4B" w14:textId="77777777" w:rsidR="009F06FC" w:rsidRPr="009F06FC" w:rsidRDefault="009F06FC" w:rsidP="009F06FC">
            <w:pPr>
              <w:rPr>
                <w:b/>
                <w:bCs/>
                <w:lang w:val="is-IS"/>
              </w:rPr>
            </w:pPr>
            <w:r w:rsidRPr="009F06FC">
              <w:rPr>
                <w:b/>
                <w:bCs/>
                <w:lang w:val="is-IS"/>
              </w:rPr>
              <w:t>Nafn</w:t>
            </w:r>
          </w:p>
        </w:tc>
        <w:tc>
          <w:tcPr>
            <w:tcW w:w="1231" w:type="dxa"/>
            <w:vAlign w:val="center"/>
            <w:hideMark/>
          </w:tcPr>
          <w:p w14:paraId="0FDEB4A1" w14:textId="77777777" w:rsidR="009F06FC" w:rsidRPr="009F06FC" w:rsidRDefault="009F06FC" w:rsidP="009F06FC">
            <w:pPr>
              <w:rPr>
                <w:b/>
                <w:bCs/>
                <w:lang w:val="is-IS"/>
              </w:rPr>
            </w:pPr>
            <w:r w:rsidRPr="009F06FC">
              <w:rPr>
                <w:b/>
                <w:bCs/>
                <w:lang w:val="is-IS"/>
              </w:rPr>
              <w:t>Dagsetning</w:t>
            </w:r>
          </w:p>
        </w:tc>
      </w:tr>
      <w:tr w:rsidR="009F06FC" w:rsidRPr="009F06FC" w14:paraId="7BF29A51" w14:textId="77777777" w:rsidTr="009F06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4FF1A0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Verkefnastjóri framkvæmda</w:t>
            </w:r>
          </w:p>
        </w:tc>
        <w:tc>
          <w:tcPr>
            <w:tcW w:w="4593" w:type="dxa"/>
            <w:vAlign w:val="center"/>
            <w:hideMark/>
          </w:tcPr>
          <w:p w14:paraId="7BF54AC8" w14:textId="77777777" w:rsidR="009F06FC" w:rsidRPr="009F06FC" w:rsidRDefault="009F06FC" w:rsidP="009F06FC">
            <w:pPr>
              <w:rPr>
                <w:lang w:val="is-IS"/>
              </w:rPr>
            </w:pPr>
          </w:p>
        </w:tc>
        <w:tc>
          <w:tcPr>
            <w:tcW w:w="1231" w:type="dxa"/>
            <w:vAlign w:val="center"/>
            <w:hideMark/>
          </w:tcPr>
          <w:p w14:paraId="0C42DBB0" w14:textId="77777777" w:rsidR="009F06FC" w:rsidRPr="009F06FC" w:rsidRDefault="009F06FC" w:rsidP="009F06FC">
            <w:pPr>
              <w:rPr>
                <w:lang w:val="is-IS"/>
              </w:rPr>
            </w:pPr>
          </w:p>
        </w:tc>
      </w:tr>
      <w:tr w:rsidR="009F06FC" w:rsidRPr="009F06FC" w14:paraId="73B5852B" w14:textId="77777777" w:rsidTr="009F06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171C26" w14:textId="77777777" w:rsidR="009F06FC" w:rsidRPr="009F06FC" w:rsidRDefault="009F06FC" w:rsidP="009F06FC">
            <w:pPr>
              <w:rPr>
                <w:lang w:val="is-IS"/>
              </w:rPr>
            </w:pPr>
            <w:r w:rsidRPr="009F06FC">
              <w:rPr>
                <w:lang w:val="is-IS"/>
              </w:rPr>
              <w:t>Eftirlitsaðili</w:t>
            </w:r>
          </w:p>
        </w:tc>
        <w:tc>
          <w:tcPr>
            <w:tcW w:w="4593" w:type="dxa"/>
            <w:vAlign w:val="center"/>
            <w:hideMark/>
          </w:tcPr>
          <w:p w14:paraId="029FA810" w14:textId="77777777" w:rsidR="009F06FC" w:rsidRPr="009F06FC" w:rsidRDefault="009F06FC" w:rsidP="009F06FC">
            <w:pPr>
              <w:rPr>
                <w:lang w:val="is-IS"/>
              </w:rPr>
            </w:pPr>
          </w:p>
        </w:tc>
        <w:tc>
          <w:tcPr>
            <w:tcW w:w="1231" w:type="dxa"/>
            <w:vAlign w:val="center"/>
            <w:hideMark/>
          </w:tcPr>
          <w:p w14:paraId="41FF2183" w14:textId="77777777" w:rsidR="009F06FC" w:rsidRPr="009F06FC" w:rsidRDefault="009F06FC" w:rsidP="009F06FC">
            <w:pPr>
              <w:rPr>
                <w:lang w:val="is-IS"/>
              </w:rPr>
            </w:pPr>
          </w:p>
        </w:tc>
      </w:tr>
    </w:tbl>
    <w:p w14:paraId="15C2A6A7" w14:textId="77777777" w:rsidR="009F06FC" w:rsidRPr="009F06FC" w:rsidRDefault="00000000" w:rsidP="009F06FC">
      <w:pPr>
        <w:rPr>
          <w:lang w:val="is-IS"/>
        </w:rPr>
      </w:pPr>
      <w:r>
        <w:rPr>
          <w:lang w:val="is-IS"/>
        </w:rPr>
        <w:pict w14:anchorId="7D1D5774">
          <v:rect id="_x0000_i1029" style="width:0;height:1.5pt" o:hralign="center" o:hrstd="t" o:hr="t" fillcolor="#a0a0a0" stroked="f"/>
        </w:pict>
      </w:r>
    </w:p>
    <w:p w14:paraId="5D16F973" w14:textId="77777777" w:rsidR="009F06FC" w:rsidRDefault="009F06FC" w:rsidP="009F06FC">
      <w:pPr>
        <w:rPr>
          <w:b/>
          <w:bCs/>
          <w:lang w:val="is-IS"/>
        </w:rPr>
      </w:pPr>
    </w:p>
    <w:p w14:paraId="404DDE3A" w14:textId="77777777" w:rsidR="009F06FC" w:rsidRDefault="009F06FC" w:rsidP="009F06FC">
      <w:pPr>
        <w:rPr>
          <w:b/>
          <w:bCs/>
          <w:lang w:val="is-IS"/>
        </w:rPr>
      </w:pPr>
    </w:p>
    <w:p w14:paraId="67801B06" w14:textId="556C8C44" w:rsidR="009F06FC" w:rsidRPr="009F06FC" w:rsidRDefault="009F06FC" w:rsidP="009F06FC">
      <w:pPr>
        <w:rPr>
          <w:b/>
          <w:bCs/>
          <w:lang w:val="is-IS"/>
        </w:rPr>
      </w:pPr>
      <w:r w:rsidRPr="009F06FC">
        <w:rPr>
          <w:b/>
          <w:bCs/>
          <w:lang w:val="is-IS"/>
        </w:rPr>
        <w:lastRenderedPageBreak/>
        <w:t>Leiðbeiningar fyrir notkun tékklistans</w:t>
      </w:r>
    </w:p>
    <w:p w14:paraId="3899A486" w14:textId="77777777" w:rsidR="009F06FC" w:rsidRPr="009F06FC" w:rsidRDefault="009F06FC" w:rsidP="009F06FC">
      <w:pPr>
        <w:numPr>
          <w:ilvl w:val="0"/>
          <w:numId w:val="11"/>
        </w:numPr>
        <w:rPr>
          <w:lang w:val="is-IS"/>
        </w:rPr>
      </w:pPr>
      <w:r w:rsidRPr="009F06FC">
        <w:rPr>
          <w:b/>
          <w:bCs/>
          <w:lang w:val="is-IS"/>
        </w:rPr>
        <w:t>Tékklistinn skal fylltur út við þrýstiprófun hitaveitulagna.</w:t>
      </w:r>
    </w:p>
    <w:p w14:paraId="79497F5E" w14:textId="77777777" w:rsidR="009F06FC" w:rsidRPr="009F06FC" w:rsidRDefault="009F06FC" w:rsidP="009F06FC">
      <w:pPr>
        <w:numPr>
          <w:ilvl w:val="0"/>
          <w:numId w:val="11"/>
        </w:numPr>
        <w:rPr>
          <w:lang w:val="is-IS"/>
        </w:rPr>
      </w:pPr>
      <w:r w:rsidRPr="009F06FC">
        <w:rPr>
          <w:b/>
          <w:bCs/>
          <w:lang w:val="is-IS"/>
        </w:rPr>
        <w:t>Ef einhver atriði eru merkt "Nei" skal það skrásett í athugasemdum og leitað lausna áður en samþykki fæst.</w:t>
      </w:r>
    </w:p>
    <w:p w14:paraId="13A83F6C" w14:textId="77777777" w:rsidR="009F06FC" w:rsidRPr="009F06FC" w:rsidRDefault="009F06FC" w:rsidP="009F06FC">
      <w:pPr>
        <w:numPr>
          <w:ilvl w:val="0"/>
          <w:numId w:val="11"/>
        </w:numPr>
        <w:rPr>
          <w:lang w:val="is-IS"/>
        </w:rPr>
      </w:pPr>
      <w:r w:rsidRPr="009F06FC">
        <w:rPr>
          <w:b/>
          <w:bCs/>
          <w:lang w:val="is-IS"/>
        </w:rPr>
        <w:t>Efni og framkvæmd skulu vera í samræmi við verklagsreglur og staðla.</w:t>
      </w:r>
    </w:p>
    <w:p w14:paraId="3B0C626F" w14:textId="6CF702B0" w:rsidR="00EE3216" w:rsidRPr="009F06FC" w:rsidRDefault="00EE3216" w:rsidP="009F06FC"/>
    <w:sectPr w:rsidR="00EE3216" w:rsidRPr="009F06F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9733900"/>
    <w:multiLevelType w:val="multilevel"/>
    <w:tmpl w:val="F81282D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10" w15:restartNumberingAfterBreak="0">
    <w:nsid w:val="7FD57617"/>
    <w:multiLevelType w:val="multilevel"/>
    <w:tmpl w:val="226AB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6178431">
    <w:abstractNumId w:val="8"/>
  </w:num>
  <w:num w:numId="2" w16cid:durableId="672609549">
    <w:abstractNumId w:val="6"/>
  </w:num>
  <w:num w:numId="3" w16cid:durableId="1045174778">
    <w:abstractNumId w:val="5"/>
  </w:num>
  <w:num w:numId="4" w16cid:durableId="275599292">
    <w:abstractNumId w:val="4"/>
  </w:num>
  <w:num w:numId="5" w16cid:durableId="70465925">
    <w:abstractNumId w:val="7"/>
  </w:num>
  <w:num w:numId="6" w16cid:durableId="730810357">
    <w:abstractNumId w:val="3"/>
  </w:num>
  <w:num w:numId="7" w16cid:durableId="93130983">
    <w:abstractNumId w:val="2"/>
  </w:num>
  <w:num w:numId="8" w16cid:durableId="201064610">
    <w:abstractNumId w:val="1"/>
  </w:num>
  <w:num w:numId="9" w16cid:durableId="836459289">
    <w:abstractNumId w:val="0"/>
  </w:num>
  <w:num w:numId="10" w16cid:durableId="695697349">
    <w:abstractNumId w:val="9"/>
  </w:num>
  <w:num w:numId="11" w16cid:durableId="20952766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336DC9"/>
    <w:rsid w:val="00491BE6"/>
    <w:rsid w:val="00524450"/>
    <w:rsid w:val="005720B9"/>
    <w:rsid w:val="005F1F12"/>
    <w:rsid w:val="007509DB"/>
    <w:rsid w:val="00821573"/>
    <w:rsid w:val="0087359F"/>
    <w:rsid w:val="00945DA6"/>
    <w:rsid w:val="009F06FC"/>
    <w:rsid w:val="00AA1D8D"/>
    <w:rsid w:val="00AE73B7"/>
    <w:rsid w:val="00B47730"/>
    <w:rsid w:val="00C3091A"/>
    <w:rsid w:val="00CB0664"/>
    <w:rsid w:val="00EE3216"/>
    <w:rsid w:val="00FC693F"/>
    <w:rsid w:val="00FF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31AB5B"/>
  <w14:defaultImageDpi w14:val="300"/>
  <w15:docId w15:val="{35074F1F-FA02-472C-B392-45CFF68C5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3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Halldór Þórður Oddsson</cp:lastModifiedBy>
  <cp:revision>11</cp:revision>
  <dcterms:created xsi:type="dcterms:W3CDTF">2024-11-18T13:57:00Z</dcterms:created>
  <dcterms:modified xsi:type="dcterms:W3CDTF">2025-03-18T15:16:00Z</dcterms:modified>
  <cp:category/>
</cp:coreProperties>
</file>